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4737026" name="7b13ad30-b66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1352041" name="7b13ad30-b663-11f0-898d-d1207c2214a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Badezimmer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3992349" name="c10d3090-b66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6529950" name="c10d3090-b663-11f0-898d-d1207c2214a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Schlafzimmer / 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5809915" name="5f8964f0-b66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5727753" name="5f8964f0-b664-11f0-898d-d1207c2214a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50309465" name="780650b0-b66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7248416" name="780650b0-b664-11f0-898d-d1207c2214a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7162376" name="cb28f810-b66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3059589" name="cb28f810-b664-11f0-898d-d1207c2214a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57587149" name="2d0950b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4482451" name="2d0950b0-b666-11f0-898d-d1207c2214a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29138317" name="50318f3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3471233" name="50318f30-b666-11f0-898d-d1207c2214a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7414553" name="61e89fc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1788528" name="61e89fc0-b666-11f0-898d-d1207c2214a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Gang / Küche / 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68291907" name="d30d9ed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106552" name="d30d9ed0-b666-11f0-898d-d1207c2214a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 - 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07597789" name="5d38b6d0-b667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3668041" name="5d38b6d0-b667-11f0-898d-d1207c2214a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5409421" name="50fae7c0-b66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3348524" name="50fae7c0-b668-11f0-898d-d1207c2214a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9002836" name="d486e670-b66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6079046" name="d486e670-b668-11f0-898d-d1207c2214a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5959274" name="31591b70-b66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2555943" name="31591b70-b669-11f0-898d-d1207c2214a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37210139" name="08fea4a0-b66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3821498" name="08fea4a0-b66a-11f0-898d-d1207c2214a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07645316" name="1af04d30-b66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8962668" name="1af04d30-b66a-11f0-898d-d1207c2214a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06448" name="8c368fe0-b66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0461281" name="8c368fe0-b66a-11f0-898d-d1207c2214a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Asbestschnüre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74748645" name="a6eaf510-b66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6460735" name="a6eaf510-b66a-11f0-898d-d1207c2214a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Luftschutz 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28242006" name="0ba89980-b66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6275513" name="0ba89980-b66b-11f0-898d-d1207c2214a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4885577" name="751965c0-b66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7332366" name="751965c0-b66b-11f0-898d-d1207c2214ac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3160308" name="bbf92a70-b66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3119353" name="bbf92a70-b66b-11f0-898d-d1207c2214ac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51905422" name="3101f360-b66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9417467" name="3101f360-b66c-11f0-898d-d1207c2214ac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1439133" name="75c540b0-b66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7016626" name="75c540b0-b66c-11f0-898d-d1207c2214ac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94955975" name="8ac9ce90-b66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7491847" name="8ac9ce90-b66c-11f0-898d-d1207c2214ac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7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Pumpwerkstrasse 7, 9463 Oberriet</w:t>
          </w:r>
        </w:p>
        <w:p>
          <w:pPr>
            <w:spacing w:before="0" w:after="0"/>
          </w:pPr>
          <w:r>
            <w:t>557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footer.xml" Type="http://schemas.openxmlformats.org/officeDocument/2006/relationships/footer" Id="rId27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